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4B6075" w:rsidRDefault="004B6075" w:rsidP="004B60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145-17-8/1508</w:t>
      </w:r>
    </w:p>
    <w:p w:rsidR="00C36CA8" w:rsidRPr="00C23241" w:rsidRDefault="004B6075" w:rsidP="004B60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702BD" w:rsidRDefault="00C2282D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7C4B17">
        <w:rPr>
          <w:rFonts w:ascii="Times New Roman" w:hAnsi="Times New Roman"/>
          <w:b/>
          <w:bCs/>
          <w:sz w:val="28"/>
          <w:szCs w:val="28"/>
          <w:lang w:val="uk-UA"/>
        </w:rPr>
        <w:t xml:space="preserve"> ТОВ «Поділля </w:t>
      </w:r>
      <w:proofErr w:type="spellStart"/>
      <w:r w:rsidR="007C4B17">
        <w:rPr>
          <w:rFonts w:ascii="Times New Roman" w:hAnsi="Times New Roman"/>
          <w:b/>
          <w:bCs/>
          <w:sz w:val="28"/>
          <w:szCs w:val="28"/>
          <w:lang w:val="uk-UA"/>
        </w:rPr>
        <w:t>Агропродукт</w:t>
      </w:r>
      <w:proofErr w:type="spellEnd"/>
      <w:r w:rsidR="007C4B17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4B6075" w:rsidRPr="00F922E0" w:rsidRDefault="004B6075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45EF8" w:rsidRPr="00F922E0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>ТОВ «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Поділля </w:t>
      </w:r>
      <w:proofErr w:type="spellStart"/>
      <w:r w:rsidR="007C4B17">
        <w:rPr>
          <w:rFonts w:ascii="Times New Roman" w:hAnsi="Times New Roman"/>
          <w:bCs/>
          <w:sz w:val="28"/>
          <w:szCs w:val="28"/>
          <w:lang w:val="uk-UA"/>
        </w:rPr>
        <w:t>Агропродукт</w:t>
      </w:r>
      <w:proofErr w:type="spellEnd"/>
      <w:r w:rsidR="00C2282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C2282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C4B17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 122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, статей 35, 57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702BD" w:rsidRPr="00F922E0" w:rsidRDefault="006019FF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ТОВ «Поділля </w:t>
      </w:r>
      <w:proofErr w:type="spellStart"/>
      <w:r w:rsidR="007C4B17">
        <w:rPr>
          <w:rFonts w:ascii="Times New Roman" w:hAnsi="Times New Roman"/>
          <w:bCs/>
          <w:sz w:val="28"/>
          <w:szCs w:val="28"/>
          <w:lang w:val="uk-UA"/>
        </w:rPr>
        <w:t>Агропродукт</w:t>
      </w:r>
      <w:proofErr w:type="spellEnd"/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9C6DF8"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 w:rsidR="009C6DF8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C6DF8"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які розташовані у масиві земель сільськогосподарського призначення під польовими дорогами на території </w:t>
      </w:r>
      <w:proofErr w:type="spellStart"/>
      <w:r w:rsidR="00A45EF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C4B17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770B">
        <w:rPr>
          <w:rFonts w:ascii="Times New Roman" w:hAnsi="Times New Roman"/>
          <w:sz w:val="28"/>
          <w:szCs w:val="28"/>
          <w:lang w:val="uk-UA"/>
        </w:rPr>
        <w:t>орієнтов</w:t>
      </w:r>
      <w:r w:rsidR="007C4B17">
        <w:rPr>
          <w:rFonts w:ascii="Times New Roman" w:hAnsi="Times New Roman"/>
          <w:sz w:val="28"/>
          <w:szCs w:val="28"/>
          <w:lang w:val="uk-UA"/>
        </w:rPr>
        <w:t>ною площею 19,0000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5EF8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ТОВ «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Поділля </w:t>
      </w:r>
      <w:proofErr w:type="spellStart"/>
      <w:r w:rsidR="007C4B17">
        <w:rPr>
          <w:rFonts w:ascii="Times New Roman" w:hAnsi="Times New Roman"/>
          <w:bCs/>
          <w:sz w:val="28"/>
          <w:szCs w:val="28"/>
          <w:lang w:val="uk-UA"/>
        </w:rPr>
        <w:t>Агропродукт</w:t>
      </w:r>
      <w:proofErr w:type="spellEnd"/>
      <w:r w:rsidR="00A45EF8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766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A45EF8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4B6075" w:rsidRPr="00F922E0" w:rsidRDefault="004B6075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A45EF8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6C87"/>
    <w:rsid w:val="00122A65"/>
    <w:rsid w:val="001A4C7A"/>
    <w:rsid w:val="001F46B0"/>
    <w:rsid w:val="00216C0E"/>
    <w:rsid w:val="00297B13"/>
    <w:rsid w:val="0030049A"/>
    <w:rsid w:val="00317446"/>
    <w:rsid w:val="00385534"/>
    <w:rsid w:val="00402717"/>
    <w:rsid w:val="00487549"/>
    <w:rsid w:val="004B6075"/>
    <w:rsid w:val="004E3D89"/>
    <w:rsid w:val="005A0493"/>
    <w:rsid w:val="005F770B"/>
    <w:rsid w:val="006019FF"/>
    <w:rsid w:val="00606D34"/>
    <w:rsid w:val="006B0C26"/>
    <w:rsid w:val="006F5B6A"/>
    <w:rsid w:val="00773856"/>
    <w:rsid w:val="007B4699"/>
    <w:rsid w:val="007C4B17"/>
    <w:rsid w:val="0081342E"/>
    <w:rsid w:val="00870D21"/>
    <w:rsid w:val="0087494E"/>
    <w:rsid w:val="008A3AE8"/>
    <w:rsid w:val="008D6670"/>
    <w:rsid w:val="00956534"/>
    <w:rsid w:val="00961166"/>
    <w:rsid w:val="009C6DF8"/>
    <w:rsid w:val="00A33C55"/>
    <w:rsid w:val="00A36C71"/>
    <w:rsid w:val="00A45EF8"/>
    <w:rsid w:val="00A47668"/>
    <w:rsid w:val="00A702BD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D76CB-2724-4608-A876-120CDB73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2021-09-23T13:45:00Z</cp:lastPrinted>
  <dcterms:created xsi:type="dcterms:W3CDTF">2021-09-22T07:15:00Z</dcterms:created>
  <dcterms:modified xsi:type="dcterms:W3CDTF">2021-10-11T07:43:00Z</dcterms:modified>
</cp:coreProperties>
</file>